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Werkstatt/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4824590" name="c5b3c670-57f6-11f0-98a6-f5ab7ddedf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138310" name="c5b3c670-57f6-11f0-98a6-f5ab7ddedf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642321" name="eb966a00-57f6-11f0-af62-bbf1b88041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760181" name="eb966a00-57f6-11f0-af62-bbf1b88041d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5179631" name="40c873f0-57f8-11f0-b96a-334280763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134086" name="40c873f0-57f8-11f0-b96a-334280763f3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31326" name="02149f90-57f7-11f0-beac-7f0b4e15d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915040" name="02149f90-57f7-11f0-beac-7f0b4e15d10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4625178" name="57dd6b40-57f8-11f0-adb4-418cdbfee0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277669" name="57dd6b40-57f8-11f0-adb4-418cdbfee0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6720058" name="6a52e9d0-57f8-11f0-ab13-51f699b14a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969357" name="6a52e9d0-57f8-11f0-ab13-51f699b14a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847767" name="a03386d0-57f9-11f0-9e9d-81b279ce6f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754591" name="a03386d0-57f9-11f0-9e9d-81b279ce6fb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6598798" name="cf43ddd0-57f9-11f0-986c-db5880ad0f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21179" name="cf43ddd0-57f9-11f0-986c-db5880ad0fa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9453549" name="e513aaf0-57f9-11f0-9700-9dd016e5c5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47563" name="e513aaf0-57f9-11f0-9700-9dd016e5c5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9279606" name="f5814b90-57f9-11f0-b1c7-f791b2266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273267" name="f5814b90-57f9-11f0-b1c7-f791b226686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268824" name="034cf120-57fa-11f0-97ec-8954c1d0ce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44805" name="034cf120-57fa-11f0-97ec-8954c1d0ce2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3932296" name="870e0990-57fa-11f0-9125-7b562a16b2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953573" name="870e0990-57fa-11f0-9125-7b562a16b25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8758680" name="eef37ae0-57fa-11f0-ae26-c93fe4523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61719" name="eef37ae0-57fa-11f0-ae26-c93fe4523a7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213876" name="d7473020-57fb-11f0-8f11-6d496b483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015776" name="d7473020-57fb-11f0-8f11-6d496b4839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331942" name="26785200-57fc-11f0-a9e2-63fe1356f2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105283" name="26785200-57fc-11f0-a9e2-63fe1356f2a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/ Dach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202631" name="ca808200-57fc-11f0-a499-3770890df0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123854" name="ca808200-57fc-11f0-a499-3770890df01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Bündtstrasse 1, 8596 Scherzingen</w:t>
          </w:r>
        </w:p>
        <w:p>
          <w:pPr>
            <w:spacing w:before="0" w:after="0"/>
          </w:pPr>
          <w:r>
            <w:t>315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